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0F1AD4" w14:textId="4A25F3EE"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Bijla</w:t>
      </w:r>
      <w:r w:rsidRPr="007A550B">
        <w:t xml:space="preserve">ge </w:t>
      </w:r>
      <w:r w:rsidR="007A550B" w:rsidRPr="007A550B">
        <w:t>3</w:t>
      </w:r>
      <w:r w:rsidRPr="007A550B">
        <w:t xml:space="preserve"> – </w:t>
      </w:r>
      <w:r w:rsidR="00A14104" w:rsidRPr="007A550B">
        <w:t xml:space="preserve">Model </w:t>
      </w:r>
      <w:r w:rsidR="00A14104">
        <w:t>Verklaring derden</w:t>
      </w:r>
      <w:bookmarkEnd w:id="0"/>
      <w:bookmarkEnd w:id="1"/>
      <w:bookmarkEnd w:id="2"/>
      <w:bookmarkEnd w:id="3"/>
      <w:bookmarkEnd w:id="4"/>
      <w:bookmarkEnd w:id="5"/>
      <w:bookmarkEnd w:id="6"/>
      <w:bookmarkEnd w:id="7"/>
      <w:bookmarkEnd w:id="8"/>
      <w:bookmarkEnd w:id="9"/>
    </w:p>
    <w:p w14:paraId="1C852DEE" w14:textId="77777777" w:rsidR="00A14104" w:rsidRDefault="00A14104" w:rsidP="00A14104">
      <w:r>
        <w:t xml:space="preserve">Model verklaring beschikbaarheid bekwaamheden onderaannemer. </w:t>
      </w:r>
    </w:p>
    <w:p w14:paraId="3C3FC10D" w14:textId="77777777" w:rsidR="00A14104" w:rsidRDefault="00A14104" w:rsidP="00A14104"/>
    <w:p w14:paraId="74DDF566" w14:textId="77777777" w:rsidR="00A14104" w:rsidRDefault="00A14104" w:rsidP="00A14104">
      <w:r>
        <w:t xml:space="preserve">Gegevens onderaannemer: </w:t>
      </w:r>
      <w:r>
        <w:rPr>
          <w:i/>
          <w:highlight w:val="lightGray"/>
        </w:rPr>
        <w:t>&lt;statutaire naam&gt;</w:t>
      </w:r>
    </w:p>
    <w:p w14:paraId="021C368E" w14:textId="77777777" w:rsidR="00A14104" w:rsidRDefault="00A14104" w:rsidP="00A14104"/>
    <w:p w14:paraId="0F6599AA" w14:textId="77777777" w:rsidR="00A14104" w:rsidRDefault="00A14104" w:rsidP="00A14104">
      <w:r>
        <w:t>Gevestigd te:</w:t>
      </w:r>
    </w:p>
    <w:p w14:paraId="47C4CB74" w14:textId="77777777" w:rsidR="00A14104" w:rsidRDefault="00A14104" w:rsidP="00A14104"/>
    <w:p w14:paraId="63BDF090" w14:textId="77777777" w:rsidR="00A14104" w:rsidRDefault="00A14104" w:rsidP="00A14104">
      <w:r>
        <w:t>Naam:</w:t>
      </w:r>
    </w:p>
    <w:p w14:paraId="08C2B2D6" w14:textId="77777777" w:rsidR="00A14104" w:rsidRDefault="00A14104" w:rsidP="00A14104"/>
    <w:p w14:paraId="30536C26" w14:textId="77777777" w:rsidR="00A14104" w:rsidRDefault="00A14104" w:rsidP="00A14104">
      <w:r>
        <w:t>Rechtsvorm:</w:t>
      </w:r>
    </w:p>
    <w:p w14:paraId="0B68AE52" w14:textId="77777777" w:rsidR="00A14104" w:rsidRDefault="00A14104" w:rsidP="00A14104"/>
    <w:p w14:paraId="49F44253" w14:textId="77777777" w:rsidR="00A14104" w:rsidRDefault="00A14104" w:rsidP="00A14104">
      <w:r>
        <w:t>Adresgegevens:</w:t>
      </w:r>
    </w:p>
    <w:p w14:paraId="3AA14F62" w14:textId="77777777" w:rsidR="00A14104" w:rsidRDefault="00A14104" w:rsidP="00A14104"/>
    <w:p w14:paraId="596F2549" w14:textId="77777777" w:rsidR="00A14104" w:rsidRDefault="00A14104" w:rsidP="00A14104">
      <w:r>
        <w:t>E-mail:</w:t>
      </w:r>
    </w:p>
    <w:p w14:paraId="17F654B0" w14:textId="77777777" w:rsidR="00A14104" w:rsidRDefault="00A14104" w:rsidP="00A14104"/>
    <w:p w14:paraId="601B9E61" w14:textId="77777777" w:rsidR="00A14104" w:rsidRDefault="00A14104" w:rsidP="00A14104">
      <w:r>
        <w:t>Fax:</w:t>
      </w:r>
    </w:p>
    <w:p w14:paraId="1E97E328" w14:textId="77777777" w:rsidR="00A14104" w:rsidRDefault="00A14104" w:rsidP="00A14104"/>
    <w:p w14:paraId="43F228EF" w14:textId="77777777" w:rsidR="00A14104" w:rsidRDefault="00A14104" w:rsidP="00A14104">
      <w:r>
        <w:t>Telefoon:</w:t>
      </w:r>
    </w:p>
    <w:p w14:paraId="3C192387" w14:textId="77777777" w:rsidR="00A14104" w:rsidRDefault="00A14104" w:rsidP="00A14104"/>
    <w:p w14:paraId="2B74CF8E" w14:textId="77777777" w:rsidR="00A14104" w:rsidRDefault="00A14104" w:rsidP="00A14104">
      <w:r>
        <w:rPr>
          <w:highlight w:val="lightGray"/>
        </w:rPr>
        <w:t>[</w:t>
      </w:r>
      <w:r>
        <w:rPr>
          <w:i/>
          <w:highlight w:val="lightGray"/>
        </w:rPr>
        <w:t>naam onderaannemer</w:t>
      </w:r>
      <w:r>
        <w:rPr>
          <w:highlight w:val="lightGray"/>
        </w:rPr>
        <w:t>]</w:t>
      </w:r>
      <w:r>
        <w:t xml:space="preserve"> verklaart:</w:t>
      </w:r>
    </w:p>
    <w:p w14:paraId="3B4B4870" w14:textId="77777777" w:rsidR="00A14104" w:rsidRDefault="00A14104" w:rsidP="00A14104"/>
    <w:p w14:paraId="5226BFF6" w14:textId="77777777"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14:paraId="339F20F3" w14:textId="77777777"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7ABFE948" w14:textId="77777777"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14:paraId="2F657BA6" w14:textId="77777777" w:rsidR="00A14104" w:rsidRDefault="00A14104" w:rsidP="00A14104"/>
    <w:p w14:paraId="634558F5" w14:textId="77777777" w:rsidR="00A14104" w:rsidRDefault="00A14104" w:rsidP="00A14104">
      <w:r>
        <w:t>Aldus getekend te [</w:t>
      </w:r>
      <w:r>
        <w:rPr>
          <w:i/>
          <w:highlight w:val="lightGray"/>
        </w:rPr>
        <w:t>plaats</w:t>
      </w:r>
      <w:r>
        <w:t>], [</w:t>
      </w:r>
      <w:r>
        <w:rPr>
          <w:i/>
          <w:highlight w:val="lightGray"/>
        </w:rPr>
        <w:t>datum</w:t>
      </w:r>
      <w:r>
        <w:t>]</w:t>
      </w:r>
    </w:p>
    <w:p w14:paraId="76729E0B" w14:textId="77777777" w:rsidR="00A14104" w:rsidRDefault="00A14104" w:rsidP="00A14104"/>
    <w:p w14:paraId="2626138B" w14:textId="77777777" w:rsidR="00A14104" w:rsidRDefault="00A14104" w:rsidP="00A14104">
      <w:r>
        <w:t>[</w:t>
      </w:r>
      <w:r>
        <w:rPr>
          <w:i/>
          <w:highlight w:val="lightGray"/>
        </w:rPr>
        <w:t>Onderaannemer</w:t>
      </w:r>
      <w:r>
        <w:t>],</w:t>
      </w:r>
    </w:p>
    <w:p w14:paraId="1DC8859A" w14:textId="77777777" w:rsidR="00A14104" w:rsidRDefault="00A14104" w:rsidP="00A14104"/>
    <w:p w14:paraId="30BA3113" w14:textId="77777777" w:rsidR="00A14104" w:rsidRDefault="00A14104" w:rsidP="00A14104">
      <w:r>
        <w:t>[</w:t>
      </w:r>
      <w:r>
        <w:rPr>
          <w:i/>
          <w:highlight w:val="lightGray"/>
        </w:rPr>
        <w:t>naam vertegenwoordigingsbevoegd natuurlijk persoon</w:t>
      </w:r>
      <w:r>
        <w:t>]</w:t>
      </w:r>
    </w:p>
    <w:p w14:paraId="71F96E5B" w14:textId="77777777" w:rsidR="00A14104" w:rsidRDefault="00A14104" w:rsidP="00A14104"/>
    <w:p w14:paraId="090B8BB4" w14:textId="77777777" w:rsidR="00A14104" w:rsidRDefault="00A14104" w:rsidP="00A14104">
      <w:r>
        <w:t>[</w:t>
      </w:r>
      <w:r>
        <w:rPr>
          <w:i/>
          <w:highlight w:val="lightGray"/>
        </w:rPr>
        <w:t>functie</w:t>
      </w:r>
      <w:r>
        <w:t>]</w:t>
      </w:r>
    </w:p>
    <w:p w14:paraId="1AFB2892" w14:textId="77777777" w:rsidR="00A14104" w:rsidRDefault="00A14104" w:rsidP="00A14104"/>
    <w:p w14:paraId="30503B03" w14:textId="77777777" w:rsidR="00A14104" w:rsidRDefault="00A14104" w:rsidP="00A14104">
      <w:r>
        <w:t>[</w:t>
      </w:r>
      <w:r>
        <w:rPr>
          <w:i/>
          <w:highlight w:val="lightGray"/>
        </w:rPr>
        <w:t>handtekening</w:t>
      </w:r>
      <w:r>
        <w:t>]</w:t>
      </w:r>
    </w:p>
    <w:p w14:paraId="10F4B0FE" w14:textId="77777777" w:rsidR="000B46D8" w:rsidRDefault="000B46D8"/>
    <w:sectPr w:rsidR="000B46D8" w:rsidSect="00177A29">
      <w:headerReference w:type="default" r:id="rId7"/>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F5D119" w14:textId="77777777" w:rsidR="004349A0" w:rsidRDefault="004349A0" w:rsidP="004349A0">
      <w:pPr>
        <w:spacing w:line="240" w:lineRule="auto"/>
      </w:pPr>
      <w:r>
        <w:separator/>
      </w:r>
    </w:p>
  </w:endnote>
  <w:endnote w:type="continuationSeparator" w:id="0">
    <w:p w14:paraId="1750A8F4" w14:textId="77777777" w:rsidR="004349A0" w:rsidRDefault="004349A0" w:rsidP="004349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06523D" w14:textId="77777777" w:rsidR="004349A0" w:rsidRDefault="004349A0" w:rsidP="004349A0">
      <w:pPr>
        <w:spacing w:line="240" w:lineRule="auto"/>
      </w:pPr>
      <w:r>
        <w:separator/>
      </w:r>
    </w:p>
  </w:footnote>
  <w:footnote w:type="continuationSeparator" w:id="0">
    <w:p w14:paraId="6C42E1F5" w14:textId="77777777" w:rsidR="004349A0" w:rsidRDefault="004349A0" w:rsidP="004349A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B3A12" w14:textId="4C26EC03" w:rsidR="004349A0" w:rsidRPr="004349A0" w:rsidRDefault="004349A0">
    <w:pPr>
      <w:pStyle w:val="Koptekst"/>
      <w:rPr>
        <w:sz w:val="16"/>
        <w:szCs w:val="16"/>
      </w:rPr>
    </w:pPr>
    <w:r w:rsidRPr="004349A0">
      <w:rPr>
        <w:sz w:val="16"/>
        <w:szCs w:val="16"/>
      </w:rPr>
      <w:t>Contract AI 2021-0164; Herstel geluidsschermen A10 Oost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4104"/>
    <w:rsid w:val="0004165B"/>
    <w:rsid w:val="000B46D8"/>
    <w:rsid w:val="00177A29"/>
    <w:rsid w:val="002B5524"/>
    <w:rsid w:val="003B3222"/>
    <w:rsid w:val="00424DED"/>
    <w:rsid w:val="004349A0"/>
    <w:rsid w:val="00482A4F"/>
    <w:rsid w:val="00527398"/>
    <w:rsid w:val="00632123"/>
    <w:rsid w:val="007A550B"/>
    <w:rsid w:val="008104C5"/>
    <w:rsid w:val="008402D9"/>
    <w:rsid w:val="009175F9"/>
    <w:rsid w:val="009761CF"/>
    <w:rsid w:val="009B0D92"/>
    <w:rsid w:val="00A03098"/>
    <w:rsid w:val="00A14104"/>
    <w:rsid w:val="00A3732E"/>
    <w:rsid w:val="00A53085"/>
    <w:rsid w:val="00AA2476"/>
    <w:rsid w:val="00B82447"/>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246CB4"/>
  <w15:docId w15:val="{638EED38-1EFF-4802-B584-BA86D5FAA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 w:type="paragraph" w:styleId="Koptekst">
    <w:name w:val="header"/>
    <w:basedOn w:val="Standaard"/>
    <w:link w:val="KoptekstChar"/>
    <w:unhideWhenUsed/>
    <w:rsid w:val="004349A0"/>
    <w:pPr>
      <w:tabs>
        <w:tab w:val="center" w:pos="4536"/>
        <w:tab w:val="right" w:pos="9072"/>
      </w:tabs>
      <w:spacing w:line="240" w:lineRule="auto"/>
    </w:pPr>
  </w:style>
  <w:style w:type="character" w:customStyle="1" w:styleId="KoptekstChar">
    <w:name w:val="Koptekst Char"/>
    <w:basedOn w:val="Standaardalinea-lettertype"/>
    <w:link w:val="Koptekst"/>
    <w:rsid w:val="004349A0"/>
    <w:rPr>
      <w:rFonts w:eastAsia="Calibri"/>
      <w:lang w:eastAsia="en-US"/>
    </w:rPr>
  </w:style>
  <w:style w:type="paragraph" w:styleId="Voettekst">
    <w:name w:val="footer"/>
    <w:basedOn w:val="Standaard"/>
    <w:link w:val="VoettekstChar"/>
    <w:unhideWhenUsed/>
    <w:rsid w:val="004349A0"/>
    <w:pPr>
      <w:tabs>
        <w:tab w:val="center" w:pos="4536"/>
        <w:tab w:val="right" w:pos="9072"/>
      </w:tabs>
      <w:spacing w:line="240" w:lineRule="auto"/>
    </w:pPr>
  </w:style>
  <w:style w:type="character" w:customStyle="1" w:styleId="VoettekstChar">
    <w:name w:val="Voettekst Char"/>
    <w:basedOn w:val="Standaardalinea-lettertype"/>
    <w:link w:val="Voettekst"/>
    <w:rsid w:val="004349A0"/>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172</Words>
  <Characters>950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Voermans, Bob</cp:lastModifiedBy>
  <cp:revision>5</cp:revision>
  <cp:lastPrinted>2019-06-25T09:05:00Z</cp:lastPrinted>
  <dcterms:created xsi:type="dcterms:W3CDTF">2019-07-10T09:04:00Z</dcterms:created>
  <dcterms:modified xsi:type="dcterms:W3CDTF">2021-10-06T12:22:00Z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f08ec5-d6d9-4227-8387-ccbfcb3632c4_Enabled">
    <vt:lpwstr>true</vt:lpwstr>
  </property>
  <property fmtid="{D5CDD505-2E9C-101B-9397-08002B2CF9AE}" pid="3" name="MSIP_Label_43f08ec5-d6d9-4227-8387-ccbfcb3632c4_SetDate">
    <vt:lpwstr>2021-09-15T08:52:37Z</vt:lpwstr>
  </property>
  <property fmtid="{D5CDD505-2E9C-101B-9397-08002B2CF9AE}" pid="4" name="MSIP_Label_43f08ec5-d6d9-4227-8387-ccbfcb3632c4_Method">
    <vt:lpwstr>Standard</vt:lpwstr>
  </property>
  <property fmtid="{D5CDD505-2E9C-101B-9397-08002B2CF9AE}" pid="5" name="MSIP_Label_43f08ec5-d6d9-4227-8387-ccbfcb3632c4_Name">
    <vt:lpwstr>Sweco Restricted</vt:lpwstr>
  </property>
  <property fmtid="{D5CDD505-2E9C-101B-9397-08002B2CF9AE}" pid="6" name="MSIP_Label_43f08ec5-d6d9-4227-8387-ccbfcb3632c4_SiteId">
    <vt:lpwstr>b7872ef0-9a00-4c18-8a4a-c7d25c778a9e</vt:lpwstr>
  </property>
  <property fmtid="{D5CDD505-2E9C-101B-9397-08002B2CF9AE}" pid="7" name="MSIP_Label_43f08ec5-d6d9-4227-8387-ccbfcb3632c4_ActionId">
    <vt:lpwstr>9a78ab70-429a-4139-b494-ea09bf8b0959</vt:lpwstr>
  </property>
  <property fmtid="{D5CDD505-2E9C-101B-9397-08002B2CF9AE}" pid="8" name="MSIP_Label_43f08ec5-d6d9-4227-8387-ccbfcb3632c4_ContentBits">
    <vt:lpwstr>0</vt:lpwstr>
  </property>
</Properties>
</file>